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80793435" name="019dd31c-443c-7676-ba0d-16dce2b722f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0781171" name="019dd31c-443c-7676-ba0d-16dce2b722f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5683162" name="019dd31c-b470-7360-aaf2-1b71decdc4a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7243200" name="019dd31c-b470-7360-aaf2-1b71decdc4ae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74091842" name="019dd31f-f325-7d38-ac90-cb8fe615e40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1370373" name="019dd31f-f325-7d38-ac90-cb8fe615e40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47113456" name="019dd320-168a-7122-9082-0e186fd61db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79050486" name="019dd320-168a-7122-9082-0e186fd61dbc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53617451" name="019dd321-e720-7859-a2fd-a894582a9fd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8933289" name="019dd321-e720-7859-a2fd-a894582a9fd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07831927" name="019dd322-48f9-78f3-8042-0c501453597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1693008" name="019dd322-48f9-78f3-8042-0c501453597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Esszimmer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Leichtbauelemente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56120015" name="019dd357-794a-73cf-91f8-b740bd37d34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012885" name="019dd357-794a-73cf-91f8-b740bd37d34c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36711307" name="019dd358-0565-736a-aa3b-fb8dfac34e4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1978881" name="019dd358-0565-736a-aa3b-fb8dfac34e4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Kachelofen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04046267" name="019dd359-0116-715f-a4ef-508df143d2e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01562491" name="019dd359-0116-715f-a4ef-508df143d2e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94846961" name="019dd359-5ab5-7745-ad2f-30c967be1c7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09603049" name="019dd359-5ab5-7745-ad2f-30c967be1c7e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Gerbergut 10, 8762 Sool</w:t>
          </w:r>
        </w:p>
        <w:p>
          <w:pPr>
            <w:spacing w:before="0" w:after="0"/>
          </w:pPr>
          <w:r>
            <w:t>DN 882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